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Waschküche/ 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38199643" name="019f1853-ce59-7e5b-a92e-f6424518b2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4331195" name="019f1853-ce59-7e5b-a92e-f6424518b2c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UG-EG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12971151" name="019f1858-26e9-76db-925a-6f2a301a5e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663606" name="019f1858-26e9-76db-925a-6f2a301a5e8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Gang/ Treppenhaus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094391375" name="019f1873-199e-7bf7-bfa6-e699c5f6f6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852471" name="019f1873-199e-7bf7-bfa6-e699c5f6f67e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98026937" name="019f1877-08a1-7626-8719-a7963006e7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1117480" name="019f1877-08a1-7626-8719-a7963006e777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78010100" name="019f1879-da77-7a6c-9396-072f3d5cef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6700141" name="019f1879-da77-7a6c-9396-072f3d5cef67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27216480" name="019f1885-8646-71e3-b9f8-db52b31bc3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0924279" name="019f1885-8646-71e3-b9f8-db52b31bc39c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91631536" name="019f1891-f9a1-78e2-b890-375fc308d8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0638497" name="019f1891-f9a1-78e2-b890-375fc308d8f9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568525785" name="019f189a-7705-7023-b72e-742fc66315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186475" name="019f189a-7705-7023-b72e-742fc66315a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17920344" name="019f18a8-bb5b-759f-aa5d-29879d2efc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9686604" name="019f18a8-bb5b-759f-aa5d-29879d2efc5d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1822574" name="019f18af-90b5-732c-9058-4585a60906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0583278" name="019f18af-90b5-732c-9058-4585a609068b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UG-EG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5516831" name="019f18b8-d1de-7e94-a947-db67987695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1916288" name="019f18b8-d1de-7e94-a947-db67987695e9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Waschküche/ 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7555026" name="019f1855-deac-7d51-abca-3586a300e3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0393343" name="019f1855-deac-7d51-abca-3586a300e3ba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Gang/ Treppenhaus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88144664" name="019f1874-9149-7701-8448-7eec8b7787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6311651" name="019f1874-9149-7701-8448-7eec8b77878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54935486" name="019f187a-fbed-7dcb-8cb4-008f88a6e1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4913343" name="019f187a-fbed-7dcb-8cb4-008f88a6e11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47960041" name="019f1894-cbf7-71bc-a5b8-9fdb8d8fa1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0801815" name="019f1894-cbf7-71bc-a5b8-9fdb8d8fa1e1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51345068" name="019f189b-2f08-73b4-98c3-a28ac70f35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1813097" name="019f189b-2f08-73b4-98c3-a28ac70f356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1008398" name="019f18b0-e18f-7066-85cf-c708d39ac5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2019002" name="019f18b0-e18f-7066-85cf-c708d39ac55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76403631" name="019f1886-2798-7a22-8d8b-5c55ad678d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1959519" name="019f1886-2798-7a22-8d8b-5c55ad678d56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02365511" name="019f1871-c74c-79bd-913e-9e8d5c1eb4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7459081" name="019f1871-c74c-79bd-913e-9e8d5c1eb45f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49235053" name="019f188f-d81c-7716-b1de-c8f9930ac9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8678175" name="019f188f-d81c-7716-b1de-c8f9930ac91b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950870176" name="019f18a8-27ea-73a6-ac01-263541d540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8880671" name="019f18a8-27ea-73a6-ac01-263541d540b1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Boden/Wand</w:t>
            </w:r>
          </w:p>
        </w:tc>
        <w:tc>
          <w:p>
            <w:pPr>
              <w:spacing w:before="0" w:after="0" w:line="240" w:lineRule="auto"/>
            </w:pPr>
            <w:r>
              <w:t>Boden/Wand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05205819" name="019f1877-d65c-733f-92ee-d352658be6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7179092" name="019f1877-d65c-733f-92ee-d352658be6a2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Boden/Wand</w:t>
            </w:r>
          </w:p>
        </w:tc>
        <w:tc>
          <w:p>
            <w:pPr>
              <w:spacing w:before="0" w:after="0" w:line="240" w:lineRule="auto"/>
            </w:pPr>
            <w:r>
              <w:t>Boden/Wand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8228507" name="019f187e-e9ee-7bfc-a192-72c1d73f22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3223132" name="019f187e-e9ee-7bfc-a192-72c1d73f2253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EG/ OG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22628947" name="019f187b-90ec-7aa2-a3d7-eaa24c2f0f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2825993" name="019f187b-90ec-7aa2-a3d7-eaa24c2f0f3b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Wand/Decke</w:t>
            </w:r>
          </w:p>
        </w:tc>
        <w:tc>
          <w:p>
            <w:pPr>
              <w:spacing w:before="0" w:after="0" w:line="240" w:lineRule="auto"/>
            </w:pPr>
            <w:r>
              <w:t>Wand/Decke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33440251" name="019f1890-b0dc-7101-ac53-7b9766d9f6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0248161" name="019f1890-b0dc-7101-ac53-7b9766d9f6c4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20140980" name="019f18a6-f6cc-756c-b036-14bf72ac59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7558136" name="019f18a6-f6cc-756c-b036-14bf72ac598f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Zweilagig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OG-DG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6700975" name="019f18aa-ba0e-7287-8c15-2a67c60342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7733431" name="019f18aa-ba0e-7287-8c15-2a67c60342b4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53589142" name="019f18b9-a0df-70e1-a366-ae0625b7fa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8485249" name="019f18b9-a0df-70e1-a366-ae0625b7faf5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Hubelstrasse 14, Niederwil</w:t>
          </w:r>
        </w:p>
        <w:p>
          <w:pPr>
            <w:spacing w:before="0" w:after="0"/>
          </w:pPr>
          <w:r>
            <w:t>DN 1023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